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A05E5B8" w14:textId="77777777" w:rsidR="008469AA" w:rsidRDefault="00000000">
      <w:pPr>
        <w:pStyle w:val="Heading2"/>
        <w:rPr>
          <w:rFonts w:hint="eastAsia"/>
        </w:rPr>
      </w:pPr>
      <w:r>
        <w:t>12.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F4A791F" w14:textId="77777777" w:rsidR="008469AA" w:rsidRDefault="00000000">
      <w:r>
        <w:rPr>
          <w:b/>
          <w:bCs/>
        </w:rPr>
        <w:t>Question:</w:t>
      </w:r>
      <w:r>
        <w:t xml:space="preserve"> A bottle holds 750 mL for $3.00. Another holds 1 L for $4.00. Which is better value per 100 mL?</w:t>
      </w:r>
    </w:p>
    <w:p w14:paraId="0715535C" w14:textId="77777777" w:rsidR="008469AA" w:rsidRDefault="00000000">
      <w:r>
        <w:t>Bottle A:</w:t>
      </w:r>
    </w:p>
    <w:p w14:paraId="582BB3A2" w14:textId="77777777" w:rsidR="008469AA" w:rsidRDefault="00000000">
      <w:pPr>
        <w:pStyle w:val="BodyText"/>
      </w:pPr>
      <w:r>
        <w:t xml:space="preserve">750 ÷ 100 = 7.5 groups of 100 mL.</w:t>
      </w:r>
    </w:p>
    <w:p w14:paraId="1F972512" w14:textId="77777777" w:rsidR="008469AA" w:rsidRDefault="00000000">
      <w:pPr>
        <w:pStyle w:val="BodyText"/>
      </w:pPr>
      <w:r>
        <w:t xml:space="preserve">$3.00 ÷ 7.5 = $0.40 per 100 mL.</w:t>
      </w:r>
    </w:p>
    <w:p w14:paraId="0475E781" w14:textId="77777777" w:rsidR="008469AA" w:rsidRDefault="00000000">
      <w:pPr>
        <w:pStyle w:val="BodyText"/>
      </w:pPr>
      <w:r>
        <w:t>Bottle B:</w:t>
      </w:r>
    </w:p>
    <w:p w14:paraId="3A3EE9AD" w14:textId="77777777" w:rsidR="008469AA" w:rsidRDefault="00000000">
      <w:pPr>
        <w:pStyle w:val="BodyText"/>
      </w:pPr>
      <w:r>
        <w:t xml:space="preserve">1,000 ÷ 100 = 10 groups of 100 mL.</w:t>
      </w:r>
    </w:p>
    <w:p w14:paraId="1A9752F7" w14:textId="77777777" w:rsidR="008469AA" w:rsidRDefault="00000000">
      <w:pPr>
        <w:pStyle w:val="BodyText"/>
      </w:pPr>
      <w:r>
        <w:t xml:space="preserve">$4.00 ÷ 10 = $0.40 per 100 mL.</w:t>
      </w:r>
    </w:p>
    <w:p w14:paraId="3A567B4A" w14:textId="77777777" w:rsidR="008469AA" w:rsidRDefault="00000000">
      <w:pPr>
        <w:keepNext/>
      </w:pPr>
      <w:r>
        <w:rPr>
          <w:b/>
          <w:bCs/>
        </w:rPr>
        <w:t>Answer:</w:t>
      </w:r>
      <w:r>
        <w:t xml:space="preserve"> The bottles have equal mathematical value. The larger bottle is not automatically better.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12: Comparing Rates and Best Buys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